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0A2B" w14:textId="33E54A44" w:rsidR="001F5203" w:rsidRPr="00876852" w:rsidRDefault="001F5203" w:rsidP="001F5203">
      <w:pPr>
        <w:jc w:val="right"/>
        <w:rPr>
          <w:rFonts w:ascii="Arial" w:hAnsi="Arial" w:cs="Arial"/>
          <w:sz w:val="22"/>
          <w:szCs w:val="22"/>
        </w:rPr>
      </w:pPr>
      <w:r w:rsidRPr="00876852">
        <w:rPr>
          <w:rFonts w:ascii="Arial" w:hAnsi="Arial" w:cs="Arial"/>
          <w:sz w:val="22"/>
          <w:szCs w:val="22"/>
        </w:rPr>
        <w:t xml:space="preserve">Załącznik nr </w:t>
      </w:r>
      <w:r w:rsidR="00876852">
        <w:rPr>
          <w:rFonts w:ascii="Arial" w:hAnsi="Arial" w:cs="Arial"/>
          <w:sz w:val="22"/>
          <w:szCs w:val="22"/>
        </w:rPr>
        <w:t>7</w:t>
      </w:r>
      <w:r w:rsidRPr="00876852">
        <w:rPr>
          <w:rFonts w:ascii="Arial" w:hAnsi="Arial" w:cs="Arial"/>
          <w:sz w:val="22"/>
          <w:szCs w:val="22"/>
        </w:rPr>
        <w:t xml:space="preserve"> do SWZ</w:t>
      </w:r>
    </w:p>
    <w:p w14:paraId="68E0F434" w14:textId="77777777" w:rsidR="001F5203" w:rsidRDefault="001F5203" w:rsidP="001F5203">
      <w:pPr>
        <w:rPr>
          <w:rFonts w:ascii="Arial" w:hAnsi="Arial" w:cs="Arial"/>
          <w:color w:val="000000"/>
          <w:sz w:val="28"/>
          <w:szCs w:val="28"/>
        </w:rPr>
      </w:pPr>
    </w:p>
    <w:p w14:paraId="3DF9ADF9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OŚWIADCZENIE  </w:t>
      </w:r>
    </w:p>
    <w:p w14:paraId="2E93F5CF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PODMIOTU  UDOSTĘPNIAJĄCEGO  ZASOBY </w:t>
      </w:r>
    </w:p>
    <w:p w14:paraId="7D49E38E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2"/>
          <w:szCs w:val="22"/>
        </w:rPr>
      </w:pPr>
    </w:p>
    <w:p w14:paraId="16ABCB3B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cap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  <w:lang w:eastAsia="ar-SA"/>
        </w:rPr>
        <w:t>potwierdzające brak podstaw wykluczenia oraz spełnianie warunków udziału w</w:t>
      </w:r>
      <w:r>
        <w:rPr>
          <w:rFonts w:ascii="Arial" w:hAnsi="Arial" w:cs="Arial"/>
          <w:b/>
          <w:sz w:val="24"/>
          <w:szCs w:val="24"/>
          <w:lang w:eastAsia="ar-SA"/>
        </w:rPr>
        <w:t> </w:t>
      </w:r>
      <w:r w:rsidRPr="00343CB6">
        <w:rPr>
          <w:rFonts w:ascii="Arial" w:hAnsi="Arial" w:cs="Arial"/>
          <w:b/>
          <w:sz w:val="24"/>
          <w:szCs w:val="24"/>
          <w:lang w:eastAsia="ar-SA"/>
        </w:rPr>
        <w:t>postępowaniu</w:t>
      </w:r>
      <w:r w:rsidRPr="00343CB6">
        <w:rPr>
          <w:rFonts w:ascii="Arial" w:hAnsi="Arial" w:cs="Arial"/>
          <w:b/>
          <w:sz w:val="24"/>
          <w:szCs w:val="24"/>
        </w:rPr>
        <w:t xml:space="preserve"> uwzględniające przesłanki wykluczenia z art. 7 ust. 1 ustawy </w:t>
      </w:r>
      <w:r w:rsidRPr="00343CB6">
        <w:rPr>
          <w:rFonts w:ascii="Arial" w:hAnsi="Arial" w:cs="Arial"/>
          <w:b/>
          <w:i/>
          <w:iCs/>
          <w:sz w:val="24"/>
          <w:szCs w:val="24"/>
        </w:rPr>
        <w:t>o</w:t>
      </w:r>
      <w:r>
        <w:rPr>
          <w:rFonts w:ascii="Arial" w:hAnsi="Arial" w:cs="Arial"/>
          <w:b/>
          <w:i/>
          <w:iCs/>
          <w:sz w:val="24"/>
          <w:szCs w:val="24"/>
        </w:rPr>
        <w:t> </w:t>
      </w:r>
      <w:r w:rsidRPr="00343CB6">
        <w:rPr>
          <w:rFonts w:ascii="Arial" w:hAnsi="Arial" w:cs="Arial"/>
          <w:b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57A047A9" w14:textId="77777777" w:rsidR="0082087F" w:rsidRPr="00343CB6" w:rsidRDefault="0082087F" w:rsidP="0082087F">
      <w:pPr>
        <w:tabs>
          <w:tab w:val="left" w:pos="1134"/>
        </w:tabs>
        <w:spacing w:before="120"/>
        <w:ind w:right="-144"/>
        <w:jc w:val="center"/>
        <w:rPr>
          <w:rFonts w:ascii="Arial" w:hAnsi="Arial" w:cs="Arial"/>
          <w:b/>
          <w:bC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43CB6">
        <w:rPr>
          <w:rFonts w:ascii="Arial" w:hAnsi="Arial" w:cs="Arial"/>
          <w:b/>
          <w:bCs/>
          <w:i/>
          <w:sz w:val="24"/>
          <w:szCs w:val="24"/>
        </w:rPr>
        <w:t>Prawa zamówień publicznych</w:t>
      </w:r>
    </w:p>
    <w:p w14:paraId="3AEA0532" w14:textId="77777777" w:rsidR="0082087F" w:rsidRDefault="0082087F" w:rsidP="0082087F">
      <w:pPr>
        <w:ind w:right="-144"/>
        <w:jc w:val="center"/>
        <w:rPr>
          <w:b/>
          <w:sz w:val="22"/>
          <w:szCs w:val="22"/>
        </w:rPr>
      </w:pPr>
    </w:p>
    <w:p w14:paraId="40234D7E" w14:textId="7CC21EAC" w:rsidR="0082087F" w:rsidRPr="00815AC6" w:rsidRDefault="0082087F" w:rsidP="0082087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0C5642">
        <w:rPr>
          <w:rFonts w:ascii="Arial" w:hAnsi="Arial" w:cs="Arial"/>
          <w:bCs/>
          <w:sz w:val="22"/>
          <w:szCs w:val="22"/>
        </w:rPr>
        <w:t>1</w:t>
      </w:r>
      <w:r w:rsidR="001D3323">
        <w:rPr>
          <w:rFonts w:ascii="Arial" w:hAnsi="Arial" w:cs="Arial"/>
          <w:bCs/>
          <w:sz w:val="22"/>
          <w:szCs w:val="22"/>
        </w:rPr>
        <w:t>2</w:t>
      </w:r>
      <w:r w:rsidRPr="00330526">
        <w:rPr>
          <w:rFonts w:ascii="Arial" w:hAnsi="Arial" w:cs="Arial"/>
          <w:bCs/>
          <w:sz w:val="22"/>
          <w:szCs w:val="22"/>
        </w:rPr>
        <w:t>.2026 prowadzonego w</w:t>
      </w:r>
      <w:r>
        <w:rPr>
          <w:rFonts w:ascii="Arial" w:hAnsi="Arial" w:cs="Arial"/>
          <w:bCs/>
          <w:sz w:val="22"/>
          <w:szCs w:val="22"/>
        </w:rPr>
        <w:t> </w:t>
      </w:r>
      <w:r w:rsidRPr="00330526">
        <w:rPr>
          <w:rFonts w:ascii="Arial" w:hAnsi="Arial" w:cs="Arial"/>
          <w:bCs/>
          <w:sz w:val="22"/>
          <w:szCs w:val="22"/>
        </w:rPr>
        <w:t xml:space="preserve">trybie podstawowym bez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>ustawy z dnia 11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2026 r. poz. 793</w:t>
      </w:r>
      <w:r w:rsidR="001D3323">
        <w:rPr>
          <w:rFonts w:ascii="Arial" w:hAnsi="Arial" w:cs="Arial"/>
          <w:sz w:val="22"/>
          <w:szCs w:val="22"/>
          <w:lang w:eastAsia="en-US"/>
        </w:rPr>
        <w:t xml:space="preserve"> ze zmian.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), którego przedmiotem są </w:t>
      </w:r>
      <w:r w:rsidRPr="00815AC6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815AC6">
        <w:rPr>
          <w:rFonts w:ascii="Arial" w:hAnsi="Arial" w:cs="Arial"/>
          <w:sz w:val="22"/>
          <w:szCs w:val="22"/>
        </w:rPr>
        <w:t xml:space="preserve">pn. </w:t>
      </w:r>
      <w:r w:rsidR="001D3323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Usługi nadzoru inwestorskiego dla zadań przebudowy przepustów na terenie Nadleśnictwa Ujsoły</w:t>
      </w:r>
      <w:r w:rsidR="001D33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>w zakresie części ………… zamówienia</w:t>
      </w:r>
    </w:p>
    <w:p w14:paraId="3A264F12" w14:textId="2560B19E" w:rsidR="0082087F" w:rsidRPr="00330526" w:rsidRDefault="0082087F" w:rsidP="0082087F">
      <w:pPr>
        <w:ind w:right="-144"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AB427D9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1C69A685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</w:p>
    <w:p w14:paraId="1C260B5E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7A8EE0D3" w14:textId="77777777" w:rsidR="0082087F" w:rsidRDefault="0082087F" w:rsidP="0082087F">
      <w:pPr>
        <w:ind w:right="-14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653EA06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6C45CD41" w14:textId="77777777" w:rsidR="0082087F" w:rsidRPr="00330526" w:rsidRDefault="0082087F" w:rsidP="0082087F">
      <w:pPr>
        <w:ind w:right="-144"/>
        <w:jc w:val="center"/>
        <w:rPr>
          <w:rFonts w:ascii="Arial" w:hAnsi="Arial" w:cs="Arial"/>
          <w:color w:val="000000"/>
          <w:sz w:val="22"/>
          <w:szCs w:val="22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Nazwa podmiotu udostępniającego zasoby</w:t>
      </w:r>
      <w:r w:rsidRPr="00343CB6">
        <w:rPr>
          <w:rFonts w:ascii="Arial" w:hAnsi="Arial" w:cs="Arial"/>
          <w:color w:val="000000"/>
          <w:sz w:val="16"/>
          <w:szCs w:val="16"/>
        </w:rPr>
        <w:t xml:space="preserve">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4CE03817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i/>
          <w:iCs/>
          <w:sz w:val="16"/>
          <w:szCs w:val="16"/>
          <w:lang w:eastAsia="ar-SA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Adres podmiotu udostępniającego zasoby</w:t>
      </w:r>
    </w:p>
    <w:p w14:paraId="50D49F66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Cs/>
          <w:i/>
          <w:iCs/>
          <w:sz w:val="18"/>
          <w:szCs w:val="18"/>
          <w:u w:val="single"/>
        </w:rPr>
      </w:pPr>
    </w:p>
    <w:p w14:paraId="07F3EC1E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tabs>
          <w:tab w:val="left" w:pos="6870"/>
        </w:tabs>
        <w:spacing w:before="120" w:after="120"/>
        <w:ind w:left="567" w:right="-144" w:hanging="567"/>
        <w:rPr>
          <w:rFonts w:ascii="Arial" w:hAnsi="Arial" w:cs="Arial"/>
        </w:rPr>
      </w:pPr>
      <w:r w:rsidRPr="00343CB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33B5E921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64BD7399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Oświadczam/y, że nie podlegam/y wykluczeniu z postępowania na podstawie art. 109 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5308A1E7" w14:textId="77777777" w:rsidR="0082087F" w:rsidRPr="0082087F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lang w:val="x-none" w:eastAsia="x-none"/>
        </w:rPr>
      </w:pPr>
      <w:r w:rsidRPr="00645F55">
        <w:rPr>
          <w:rFonts w:ascii="Arial" w:eastAsia="Calibri" w:hAnsi="Arial" w:cs="Arial"/>
          <w:sz w:val="22"/>
          <w:lang w:eastAsia="en-US"/>
        </w:rPr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43CB6">
        <w:rPr>
          <w:rFonts w:ascii="Arial" w:eastAsia="Calibri" w:hAnsi="Arial" w:cs="Arial"/>
          <w:i/>
          <w:sz w:val="22"/>
          <w:lang w:eastAsia="en-US"/>
        </w:rPr>
        <w:t>o 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182325CA" w14:textId="77777777" w:rsidR="0082087F" w:rsidRPr="00645F55" w:rsidRDefault="0082087F" w:rsidP="0082087F">
      <w:pPr>
        <w:spacing w:before="120" w:after="120"/>
        <w:ind w:left="284" w:right="-144"/>
        <w:jc w:val="both"/>
        <w:rPr>
          <w:rFonts w:ascii="Arial" w:eastAsia="Calibri" w:hAnsi="Arial" w:cs="Arial"/>
          <w:sz w:val="22"/>
          <w:lang w:val="x-none" w:eastAsia="x-none"/>
        </w:rPr>
      </w:pPr>
    </w:p>
    <w:p w14:paraId="0D37F549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343CB6">
        <w:rPr>
          <w:rFonts w:ascii="Arial" w:hAnsi="Arial" w:cs="Arial"/>
          <w:b/>
          <w:sz w:val="22"/>
          <w:szCs w:val="21"/>
        </w:rPr>
        <w:t>D</w:t>
      </w:r>
      <w:r w:rsidRPr="00343CB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36C9A73E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*</w:t>
      </w:r>
    </w:p>
    <w:p w14:paraId="7121D86D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i/>
          <w:iCs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samodzielnie wykazuje spełnianie warunków udziału w postępowaniu]</w:t>
      </w:r>
    </w:p>
    <w:p w14:paraId="1B573567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3A78C4CF" w14:textId="4C420218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 xml:space="preserve"> w następującym zakresie ……</w:t>
      </w:r>
      <w:r>
        <w:rPr>
          <w:rFonts w:ascii="Arial" w:hAnsi="Arial" w:cs="Arial"/>
          <w:sz w:val="22"/>
          <w:szCs w:val="21"/>
        </w:rPr>
        <w:t>……….</w:t>
      </w:r>
      <w:r w:rsidRPr="00645F55">
        <w:rPr>
          <w:rFonts w:ascii="Arial" w:hAnsi="Arial" w:cs="Arial"/>
          <w:sz w:val="22"/>
          <w:szCs w:val="21"/>
        </w:rPr>
        <w:t>…………………………………</w:t>
      </w:r>
      <w:r>
        <w:rPr>
          <w:rFonts w:ascii="Arial" w:hAnsi="Arial" w:cs="Arial"/>
          <w:sz w:val="22"/>
          <w:szCs w:val="21"/>
        </w:rPr>
        <w:t>…………..</w:t>
      </w:r>
    </w:p>
    <w:p w14:paraId="462312BD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…………………………………..…………………………………………………………</w:t>
      </w:r>
      <w:r>
        <w:rPr>
          <w:rFonts w:ascii="Arial" w:hAnsi="Arial" w:cs="Arial"/>
          <w:sz w:val="22"/>
          <w:szCs w:val="21"/>
        </w:rPr>
        <w:t>……………...</w:t>
      </w:r>
      <w:r w:rsidRPr="00645F55">
        <w:rPr>
          <w:rFonts w:ascii="Arial" w:hAnsi="Arial" w:cs="Arial"/>
          <w:sz w:val="22"/>
          <w:szCs w:val="21"/>
        </w:rPr>
        <w:t>…*</w:t>
      </w:r>
    </w:p>
    <w:p w14:paraId="4A92B8D2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wykazuje spełnianie warunku udziału w postępowaniu tylko w</w:t>
      </w:r>
      <w:r>
        <w:rPr>
          <w:rFonts w:ascii="Arial" w:hAnsi="Arial" w:cs="Arial"/>
          <w:i/>
          <w:iCs/>
          <w:sz w:val="16"/>
          <w:szCs w:val="16"/>
        </w:rPr>
        <w:t> </w:t>
      </w:r>
      <w:r w:rsidRPr="008D69FD">
        <w:rPr>
          <w:rFonts w:ascii="Arial" w:hAnsi="Arial" w:cs="Arial"/>
          <w:i/>
          <w:iCs/>
          <w:sz w:val="16"/>
          <w:szCs w:val="16"/>
        </w:rPr>
        <w:t>określonym zakresie]</w:t>
      </w:r>
    </w:p>
    <w:p w14:paraId="79C93A29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b/>
          <w:sz w:val="22"/>
          <w:szCs w:val="22"/>
        </w:rPr>
      </w:pPr>
    </w:p>
    <w:p w14:paraId="37C929FC" w14:textId="77777777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INFORMACJA O POSŁUGIWANIU SIĘ CERTYFIKATEM*</w:t>
      </w:r>
    </w:p>
    <w:p w14:paraId="3B5C8263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702E1A2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7497039A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60721F88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15309686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040B5EA9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433B33EA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51436C87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22A74CB0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735C705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.</w:t>
      </w:r>
    </w:p>
    <w:p w14:paraId="3520BE71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436D4A9" w14:textId="77777777" w:rsidR="0082087F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0689288C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</w:p>
    <w:p w14:paraId="56E52B78" w14:textId="41E8309B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0C185AB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B31BA41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65AAE03C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0DC30DE2" w14:textId="77777777" w:rsidR="0082087F" w:rsidRPr="00645F55" w:rsidRDefault="0082087F" w:rsidP="0082087F">
      <w:pPr>
        <w:widowControl w:val="0"/>
        <w:spacing w:before="120" w:after="120"/>
        <w:ind w:left="851" w:right="-144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0EF84868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1E21D294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728BFD85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65FE8530" w14:textId="77777777" w:rsidR="0082087F" w:rsidRPr="00645F55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</w:p>
    <w:sectPr w:rsidR="0082087F" w:rsidRPr="00645F55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2F7C" w14:textId="77777777" w:rsidR="006509DE" w:rsidRDefault="006509DE" w:rsidP="00AC3E6B">
      <w:r>
        <w:separator/>
      </w:r>
    </w:p>
  </w:endnote>
  <w:endnote w:type="continuationSeparator" w:id="0">
    <w:p w14:paraId="77A1BB78" w14:textId="77777777" w:rsidR="006509DE" w:rsidRDefault="006509DE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28B3800D" w:rsidR="00F5743C" w:rsidRDefault="00323658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0944356A" wp14:editId="18C1C9F3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01D4" w14:textId="77777777" w:rsidR="006509DE" w:rsidRDefault="006509DE" w:rsidP="00AC3E6B">
      <w:r>
        <w:separator/>
      </w:r>
    </w:p>
  </w:footnote>
  <w:footnote w:type="continuationSeparator" w:id="0">
    <w:p w14:paraId="4A3E71D8" w14:textId="77777777" w:rsidR="006509DE" w:rsidRDefault="006509DE" w:rsidP="00AC3E6B">
      <w:r>
        <w:continuationSeparator/>
      </w:r>
    </w:p>
  </w:footnote>
  <w:footnote w:id="1">
    <w:p w14:paraId="7048603F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14:paraId="23A13A9D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rozporządzeniu 269/2014 albo wpisanego na listę na podstawie decyzji w sprawie wpisu na listę rozstrzygającej o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zastosowaniu środka, o którym mowa w art. 1 pkt 3;</w:t>
      </w:r>
    </w:p>
    <w:p w14:paraId="7B5257E6" w14:textId="2AEE944D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(Dz.U. z 2023 r. poz. 1124, z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późn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 pkt 3;</w:t>
      </w:r>
    </w:p>
    <w:p w14:paraId="2102FB9B" w14:textId="511B512B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dnia 29 września 1994 r. o rachunkowości (Dz.U. z 2023 r. poz. 120, 295 i 1598 oraz z 2024 r. poz. 619, 1685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pkt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3.</w:t>
      </w:r>
    </w:p>
    <w:p w14:paraId="0A7B3643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7E8E" w14:textId="004346A8" w:rsidR="00006E8C" w:rsidRPr="0010686E" w:rsidRDefault="00000000" w:rsidP="00006E8C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0" w:name="_Hlk44673720"/>
    <w:bookmarkStart w:id="1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FBAF5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109902" r:id="rId2"/>
      </w:object>
    </w:r>
    <w:bookmarkStart w:id="2" w:name="_Hlk44673793"/>
    <w:r w:rsidR="00006E8C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006E8C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r w:rsidR="00006E8C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0"/>
  <w:p w14:paraId="53040DA3" w14:textId="0E88A330" w:rsidR="00006E8C" w:rsidRPr="00D14825" w:rsidRDefault="00006E8C" w:rsidP="00006E8C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>Znak postępowania  S.270.</w:t>
    </w:r>
    <w:r w:rsidR="000C5642">
      <w:rPr>
        <w:rFonts w:ascii="Arial" w:hAnsi="Arial" w:cs="Arial"/>
        <w:b/>
        <w:sz w:val="22"/>
        <w:szCs w:val="18"/>
      </w:rPr>
      <w:t>1</w:t>
    </w:r>
    <w:r w:rsidR="001D3323">
      <w:rPr>
        <w:rFonts w:ascii="Arial" w:hAnsi="Arial" w:cs="Arial"/>
        <w:b/>
        <w:sz w:val="22"/>
        <w:szCs w:val="18"/>
      </w:rPr>
      <w:t>2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</w:p>
  <w:bookmarkEnd w:id="1"/>
  <w:p w14:paraId="48EB1FA9" w14:textId="7309F2F7" w:rsidR="00F5743C" w:rsidRPr="00006E8C" w:rsidRDefault="00F5743C" w:rsidP="0000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5476FF9"/>
    <w:multiLevelType w:val="hybridMultilevel"/>
    <w:tmpl w:val="D24097D2"/>
    <w:lvl w:ilvl="0" w:tplc="9F18DE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48F9"/>
    <w:multiLevelType w:val="multilevel"/>
    <w:tmpl w:val="177672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2"/>
      </w:rPr>
    </w:lvl>
  </w:abstractNum>
  <w:num w:numId="1" w16cid:durableId="2107381804">
    <w:abstractNumId w:val="15"/>
  </w:num>
  <w:num w:numId="2" w16cid:durableId="1911306759">
    <w:abstractNumId w:val="13"/>
  </w:num>
  <w:num w:numId="3" w16cid:durableId="57752963">
    <w:abstractNumId w:val="6"/>
  </w:num>
  <w:num w:numId="4" w16cid:durableId="2123070501">
    <w:abstractNumId w:val="10"/>
  </w:num>
  <w:num w:numId="5" w16cid:durableId="961303628">
    <w:abstractNumId w:val="8"/>
  </w:num>
  <w:num w:numId="6" w16cid:durableId="1738363344">
    <w:abstractNumId w:val="9"/>
  </w:num>
  <w:num w:numId="7" w16cid:durableId="1820610610">
    <w:abstractNumId w:val="12"/>
  </w:num>
  <w:num w:numId="8" w16cid:durableId="1881548711">
    <w:abstractNumId w:val="14"/>
  </w:num>
  <w:num w:numId="9" w16cid:durableId="1899318207">
    <w:abstractNumId w:val="7"/>
  </w:num>
  <w:num w:numId="10" w16cid:durableId="1752777017">
    <w:abstractNumId w:val="5"/>
  </w:num>
  <w:num w:numId="11" w16cid:durableId="618072971">
    <w:abstractNumId w:val="16"/>
  </w:num>
  <w:num w:numId="12" w16cid:durableId="565841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06E8C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5642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259E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86359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323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203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A3D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658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21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275DA"/>
    <w:rsid w:val="004313B1"/>
    <w:rsid w:val="0044333D"/>
    <w:rsid w:val="00445B09"/>
    <w:rsid w:val="004501FA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8659B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03C4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09D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F54"/>
    <w:rsid w:val="0069146B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4FD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6CA0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6770"/>
    <w:rsid w:val="008178D6"/>
    <w:rsid w:val="0082087F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6852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03B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57D1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07C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64F2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310F"/>
    <w:rsid w:val="00A87351"/>
    <w:rsid w:val="00A873C8"/>
    <w:rsid w:val="00A924B3"/>
    <w:rsid w:val="00A96B82"/>
    <w:rsid w:val="00A97414"/>
    <w:rsid w:val="00AA0521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2C5"/>
    <w:rsid w:val="00AE5F8B"/>
    <w:rsid w:val="00AF70E9"/>
    <w:rsid w:val="00AF7F22"/>
    <w:rsid w:val="00B0309E"/>
    <w:rsid w:val="00B04A24"/>
    <w:rsid w:val="00B062D8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69C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86DDB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4772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235C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5720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3B75"/>
    <w:rsid w:val="00F44C21"/>
    <w:rsid w:val="00F47B1F"/>
    <w:rsid w:val="00F53AED"/>
    <w:rsid w:val="00F55111"/>
    <w:rsid w:val="00F56527"/>
    <w:rsid w:val="00F5743C"/>
    <w:rsid w:val="00F57FD5"/>
    <w:rsid w:val="00F600E2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18C6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178C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1F5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56</cp:revision>
  <cp:lastPrinted>2019-08-11T18:16:00Z</cp:lastPrinted>
  <dcterms:created xsi:type="dcterms:W3CDTF">2014-10-09T16:51:00Z</dcterms:created>
  <dcterms:modified xsi:type="dcterms:W3CDTF">2026-08-24T18:52:00Z</dcterms:modified>
</cp:coreProperties>
</file>